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A4E7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</w:p>
    <w:p w14:paraId="4D52A6E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7 КЛАСС</w:t>
      </w:r>
    </w:p>
    <w:p w14:paraId="6F4D6C0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ЗАДАНИЯ, ОТВЕТЫ И КРИТЕРИИ ОЦЕНКИ</w:t>
      </w:r>
    </w:p>
    <w:p w14:paraId="4B6373AC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Максимальный балл за всю работу - 24.</w:t>
      </w:r>
    </w:p>
    <w:p w14:paraId="6762C36B">
      <w:pPr>
        <w:pStyle w:val="7"/>
        <w:keepNext w:val="0"/>
        <w:keepLines w:val="0"/>
        <w:widowControl w:val="0"/>
        <w:shd w:val="clear" w:color="auto" w:fill="auto"/>
        <w:tabs>
          <w:tab w:val="left" w:pos="672"/>
        </w:tabs>
        <w:bidi w:val="0"/>
        <w:spacing w:before="0" w:after="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1-5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Соотнесите иллюстрацию к литературному произведению</w:t>
      </w:r>
    </w:p>
    <w:p w14:paraId="7A9EE228">
      <w:pPr>
        <w:widowControl w:val="0"/>
        <w:spacing w:line="1" w:lineRule="exact"/>
      </w:pPr>
      <w:r>
        <w:drawing>
          <wp:anchor distT="448310" distB="5022850" distL="0" distR="247015" simplePos="0" relativeHeight="251660288" behindDoc="0" locked="0" layoutInCell="1" allowOverlap="1">
            <wp:simplePos x="0" y="0"/>
            <wp:positionH relativeFrom="page">
              <wp:posOffset>640080</wp:posOffset>
            </wp:positionH>
            <wp:positionV relativeFrom="paragraph">
              <wp:posOffset>448310</wp:posOffset>
            </wp:positionV>
            <wp:extent cx="3023870" cy="2176145"/>
            <wp:effectExtent l="0" t="0" r="5080" b="14605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697865</wp:posOffset>
                </wp:positionH>
                <wp:positionV relativeFrom="paragraph">
                  <wp:posOffset>0</wp:posOffset>
                </wp:positionV>
                <wp:extent cx="3212465" cy="42989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2465" cy="4298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33A51DE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с отрывком из текста этого произведения.</w:t>
                            </w:r>
                          </w:p>
                          <w:p w14:paraId="3BAA7D11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Иллюстрации.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54.95pt;margin-top:0pt;height:33.85pt;width:252.95pt;mso-position-horizontal-relative:page;z-index:251661312;mso-width-relative:page;mso-height-relative:page;" filled="f" stroked="f" coordsize="21600,21600" o:gfxdata="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NyrflHVAAAABwEAAA8AAAAA&#10;AAAAAQAgAAAAIgAAAGRycy9kb3ducmV2LnhtbFBLAQIUABQAAAAIAIdO4kBg8GO8pQEAAGQDAAAO&#10;AAAAAAAAAAEAIAAAACQ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33A51DE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с отрывком из текста этого произведения.</w:t>
                      </w:r>
                    </w:p>
                    <w:p w14:paraId="3BAA7D11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Иллюстрации.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542290" distB="5118100" distL="0" distR="0" simplePos="0" relativeHeight="251660288" behindDoc="0" locked="0" layoutInCell="1" allowOverlap="1">
            <wp:simplePos x="0" y="0"/>
            <wp:positionH relativeFrom="page">
              <wp:posOffset>3834130</wp:posOffset>
            </wp:positionH>
            <wp:positionV relativeFrom="paragraph">
              <wp:posOffset>542290</wp:posOffset>
            </wp:positionV>
            <wp:extent cx="2743200" cy="1987550"/>
            <wp:effectExtent l="0" t="0" r="0" b="12700"/>
            <wp:wrapTopAndBottom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hape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5114290</wp:posOffset>
                </wp:positionH>
                <wp:positionV relativeFrom="paragraph">
                  <wp:posOffset>2636520</wp:posOffset>
                </wp:positionV>
                <wp:extent cx="179705" cy="247015"/>
                <wp:effectExtent l="0" t="0" r="0" b="0"/>
                <wp:wrapNone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247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A1545F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1026" o:spt="202" type="#_x0000_t202" style="position:absolute;left:0pt;margin-left:402.7pt;margin-top:207.6pt;height:19.45pt;width:14.15pt;mso-position-horizontal-relative:page;z-index:251661312;mso-width-relative:page;mso-height-relative:page;" filled="f" stroked="f" coordsize="21600,21600" o:gfxdata="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NDy2c/aAAAACwEAAA8A&#10;AAAAAAAAAQAgAAAAIgAAAGRycy9kb3ducmV2LnhtbFBLAQIUABQAAAAIAIdO4kD09phBowEAAGM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3A1545F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898775" distB="2788920" distL="0" distR="0" simplePos="0" relativeHeight="251660288" behindDoc="0" locked="0" layoutInCell="1" allowOverlap="1">
            <wp:simplePos x="0" y="0"/>
            <wp:positionH relativeFrom="page">
              <wp:posOffset>1014730</wp:posOffset>
            </wp:positionH>
            <wp:positionV relativeFrom="paragraph">
              <wp:posOffset>2898775</wp:posOffset>
            </wp:positionV>
            <wp:extent cx="2353310" cy="1957070"/>
            <wp:effectExtent l="0" t="0" r="8890" b="5080"/>
            <wp:wrapTopAndBottom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957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2090420</wp:posOffset>
                </wp:positionH>
                <wp:positionV relativeFrom="paragraph">
                  <wp:posOffset>2636520</wp:posOffset>
                </wp:positionV>
                <wp:extent cx="161290" cy="234950"/>
                <wp:effectExtent l="0" t="0" r="0" b="0"/>
                <wp:wrapNone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D0D4D1F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026" o:spt="202" type="#_x0000_t202" style="position:absolute;left:0pt;margin-left:164.6pt;margin-top:207.6pt;height:18.5pt;width:12.7pt;mso-position-horizontal-relative:page;z-index:251661312;mso-width-relative:page;mso-height-relative:page;" filled="f" stroked="f" coordsize="21600,21600" o:gfxdata="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ByEw+2gAAAAsBAAAP&#10;AAAAAAAAAAEAIAAAACIAAABkcnMvZG93bnJldi54bWxQSwECFAAUAAAACACHTuJAy/oy6a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D0D4D1F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971800" distB="2870835" distL="0" distR="0" simplePos="0" relativeHeight="251660288" behindDoc="0" locked="0" layoutInCell="1" allowOverlap="1">
            <wp:simplePos x="0" y="0"/>
            <wp:positionH relativeFrom="page">
              <wp:posOffset>4306570</wp:posOffset>
            </wp:positionH>
            <wp:positionV relativeFrom="paragraph">
              <wp:posOffset>2971800</wp:posOffset>
            </wp:positionV>
            <wp:extent cx="1798320" cy="1804670"/>
            <wp:effectExtent l="0" t="0" r="11430" b="5080"/>
            <wp:wrapTopAndBottom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hape 1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804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5123815" distB="222250" distL="0" distR="0" simplePos="0" relativeHeight="251660288" behindDoc="0" locked="0" layoutInCell="1" allowOverlap="1">
            <wp:simplePos x="0" y="0"/>
            <wp:positionH relativeFrom="page">
              <wp:posOffset>1325880</wp:posOffset>
            </wp:positionH>
            <wp:positionV relativeFrom="paragraph">
              <wp:posOffset>5123815</wp:posOffset>
            </wp:positionV>
            <wp:extent cx="1676400" cy="2298065"/>
            <wp:effectExtent l="0" t="0" r="0" b="6985"/>
            <wp:wrapTopAndBottom/>
            <wp:docPr id="15" name="Shap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hape 1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29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2081530</wp:posOffset>
                </wp:positionH>
                <wp:positionV relativeFrom="paragraph">
                  <wp:posOffset>7425055</wp:posOffset>
                </wp:positionV>
                <wp:extent cx="170815" cy="216535"/>
                <wp:effectExtent l="0" t="0" r="0" b="0"/>
                <wp:wrapNone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9F3A42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" o:spid="_x0000_s1026" o:spt="202" type="#_x0000_t202" style="position:absolute;left:0pt;margin-left:163.9pt;margin-top:584.65pt;height:17.05pt;width:13.45pt;mso-position-horizontal-relative:page;z-index:251661312;mso-width-relative:page;mso-height-relative:page;" filled="f" stroked="f" coordsize="21600,21600" o:gfxdata="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u5mHVdsAAAANAQAA&#10;DwAAAAAAAAABACAAAAAiAAAAZHJzL2Rvd25yZXYueG1sUEsBAhQAFAAAAAgAh07iQNeF57SkAQAA&#10;ZQ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59F3A42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940935" distB="2459355" distL="0" distR="0" simplePos="0" relativeHeight="251660288" behindDoc="0" locked="0" layoutInCell="1" allowOverlap="1">
                <wp:simplePos x="0" y="0"/>
                <wp:positionH relativeFrom="page">
                  <wp:posOffset>5114290</wp:posOffset>
                </wp:positionH>
                <wp:positionV relativeFrom="paragraph">
                  <wp:posOffset>4940935</wp:posOffset>
                </wp:positionV>
                <wp:extent cx="191770" cy="243840"/>
                <wp:effectExtent l="0" t="0" r="0" b="0"/>
                <wp:wrapTopAndBottom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" cy="243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0FBAC0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9" o:spid="_x0000_s1026" o:spt="202" type="#_x0000_t202" style="position:absolute;left:0pt;margin-left:402.7pt;margin-top:389.05pt;height:19.2pt;width:15.1pt;mso-position-horizontal-relative:page;mso-wrap-distance-bottom:193.65pt;mso-wrap-distance-top:389.05pt;mso-wrap-style:none;z-index:251660288;mso-width-relative:page;mso-height-relative:page;" filled="f" stroked="f" coordsize="21600,21600" o:gfxdata="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5V6+l2AAA&#10;AAsBAAAPAAAAAAAAAAEAIAAAACIAAABkcnMvZG93bnJldi54bWxQSwECFAAUAAAACACHTuJAIqju&#10;uKwBAABx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90FBAC0"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drawing>
          <wp:anchor distT="5193665" distB="286385" distL="0" distR="0" simplePos="0" relativeHeight="251660288" behindDoc="0" locked="0" layoutInCell="1" allowOverlap="1">
            <wp:simplePos x="0" y="0"/>
            <wp:positionH relativeFrom="page">
              <wp:posOffset>3956050</wp:posOffset>
            </wp:positionH>
            <wp:positionV relativeFrom="paragraph">
              <wp:posOffset>5193665</wp:posOffset>
            </wp:positionV>
            <wp:extent cx="2493010" cy="2164080"/>
            <wp:effectExtent l="0" t="0" r="2540" b="7620"/>
            <wp:wrapTopAndBottom/>
            <wp:docPr id="21" name="Shap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hape 2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9301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5117465</wp:posOffset>
                </wp:positionH>
                <wp:positionV relativeFrom="paragraph">
                  <wp:posOffset>7425055</wp:posOffset>
                </wp:positionV>
                <wp:extent cx="176530" cy="219710"/>
                <wp:effectExtent l="0" t="0" r="0" b="0"/>
                <wp:wrapNone/>
                <wp:docPr id="23" name="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349FBF6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1026" o:spt="202" type="#_x0000_t202" style="position:absolute;left:0pt;margin-left:402.95pt;margin-top:584.65pt;height:17.3pt;width:13.9pt;mso-position-horizontal-relative:page;z-index:251661312;mso-width-relative:page;mso-height-relative:page;" filled="f" stroked="f" coordsize="21600,21600" o:gfxdata="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gP7GktoAAAANAQAA&#10;DwAAAAAAAAABACAAAAAiAAAAZHJzL2Rvd25yZXYueG1sUEsBAhQAFAAAAAgAh07iQPdmF3+lAQAA&#10;ZQ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349FBF6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p w14:paraId="2C4684B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Отрывки из текстов.</w:t>
      </w:r>
    </w:p>
    <w:p w14:paraId="66B9D01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Труд этот, Ваня, был страшно громаден, -</w:t>
      </w:r>
    </w:p>
    <w:p w14:paraId="5E05FE1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по плечу одному!</w:t>
      </w:r>
    </w:p>
    <w:p w14:paraId="28EBD303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мире есть царь: этот царь беспощаден, Голод названье ему.</w:t>
      </w:r>
    </w:p>
    <w:p w14:paraId="01A606EA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Водит он армии; в море судами Правит; в артели сгоняет людей, Ходит за плугом, стоит за плечами Каменотёсцев, ткачей.</w:t>
      </w:r>
    </w:p>
    <w:p w14:paraId="2BD7AD61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Г олод в тот год ещё не отпустил, а нас у матери было трое, я самый старший. Весной, когда пришлось особенно туго, я глотал сам и заставлял глотать сестрёнку глазки проросшей картошки и зерна, овса и ржи, чтобы развести посадки в животе, - тогда не придётся всё время думать о еде. Всё лето мы старательно поливали свои семена чистой ангарской водичкой, но урожая почему-то не дождались или он был настолько мал, что мы его не почувствовали. Впрочем, я думаю, что затея эта не совсем бесполезная и человеку когда-нибудь ещё пригодится, а мы по неопытности что-то там делали неверно.</w:t>
      </w:r>
    </w:p>
    <w:p w14:paraId="2C4A54DA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Муза, скажи мне о том многоопытном муже, который, Странствуя долго со дня, как святой Илион им разрушен, Многих людей города посетил и обычаи видел, Много и сердцем скорбел на морях, о спасенье заботясь Жизни своей и возврате в отчизну сопутников; тщетны Были, однако, заботы, не спас он сопутников: сами Гибель они на себя навлекли святотатством, безумцы, Съевши быков Гелиоса, над нами ходящего бога, - День возврата у них он похитил. Скажи же об этом Что-нибудь нам, о Зевесова дочь, благосклонная Муза.</w:t>
      </w:r>
    </w:p>
    <w:p w14:paraId="5C3EA00E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Десять лет скитальческой жизни оставили в его руках очень немного денег. Он стал работать. Скоро в городских магазинах появились его игрушки - искусно сделанные маленькие модели лодок, катеров, однопалубных и двухпалубных парусников, крейсеров, пароходов - словом, того, что он близко знал, что, в силу характера работы, отчасти заменяло ему грохот портовой жизни и живописный труд плаваний.</w:t>
      </w:r>
    </w:p>
    <w:p w14:paraId="5787AEFE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Итак, мне пришлось выбирать другую профессию, и я выучился на лётчика. Облетел я чуть ли не весь свет. И география, по правде сказать, мне очень пригодилась. Я умел с первого взгляда отличить Китай от Аризоны. Это очень полезно, если ночью собьёшься с пути.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6"/>
        <w:gridCol w:w="456"/>
        <w:gridCol w:w="451"/>
        <w:gridCol w:w="456"/>
        <w:gridCol w:w="461"/>
      </w:tblGrid>
      <w:tr w14:paraId="2310A1A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3C2408B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587F7677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0F7CF42A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42CEC41D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DD44D8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</w:t>
            </w:r>
          </w:p>
        </w:tc>
      </w:tr>
      <w:tr w14:paraId="145820D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6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C002326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B166BF9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9A75AC9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562DC88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D602E1">
            <w:pPr>
              <w:pStyle w:val="11"/>
              <w:keepNext w:val="0"/>
              <w:keepLines w:val="0"/>
              <w:framePr w:w="2280" w:h="907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</w:tr>
    </w:tbl>
    <w:p w14:paraId="3D4F4942">
      <w:pPr>
        <w:pStyle w:val="13"/>
        <w:keepNext w:val="0"/>
        <w:keepLines w:val="0"/>
        <w:framePr w:w="902" w:h="341" w:hSpace="8804" w:wrap="notBeside" w:vAnchor="text" w:hAnchor="text" w:y="2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</w:p>
    <w:p w14:paraId="38564FC2">
      <w:pPr>
        <w:widowControl w:val="0"/>
        <w:spacing w:line="1" w:lineRule="exact"/>
      </w:pPr>
    </w:p>
    <w:p w14:paraId="50D5CDE6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</w:p>
    <w:p w14:paraId="132951EA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[2 балла] Выбрать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четыре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характеристики, присущие басне как жанру.</w:t>
      </w:r>
    </w:p>
    <w:p w14:paraId="0C2145C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аллегоричность</w:t>
      </w:r>
    </w:p>
    <w:p w14:paraId="7182A51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мораль</w:t>
      </w:r>
    </w:p>
    <w:p w14:paraId="1F372DD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краткость</w:t>
      </w:r>
    </w:p>
    <w:p w14:paraId="58EF251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исключительно поэтическая форма</w:t>
      </w:r>
    </w:p>
    <w:p w14:paraId="7660E14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наличие комического (смехового) начала</w:t>
      </w:r>
    </w:p>
    <w:p w14:paraId="5C55196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герои - всегда животные</w:t>
      </w:r>
    </w:p>
    <w:p w14:paraId="11D3A6A8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А, Б, В, Д. За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верный ответ - 2 балла.</w:t>
      </w:r>
    </w:p>
    <w:p w14:paraId="2720DF22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[2 балла] Выберите из приведённых отрывков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два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являющиеся фрагментами басен. Оценивается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верный ответ.</w:t>
      </w:r>
    </w:p>
    <w:p w14:paraId="2CD505CD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777"/>
        </w:tabs>
        <w:bidi w:val="0"/>
        <w:spacing w:before="0" w:after="0" w:line="240" w:lineRule="auto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«Довольно ль?» - «Нет ещё». - «Не треснула б». - «Не бойсь». -</w:t>
      </w:r>
    </w:p>
    <w:p w14:paraId="6A62377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«Смотри, ты Крезом стал». - «Ещё, ещё маленько:</w:t>
      </w:r>
    </w:p>
    <w:p w14:paraId="082A748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Хоть горсточку прибрось». -</w:t>
      </w:r>
    </w:p>
    <w:p w14:paraId="2C53C60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«Эй, полно! Посмотри, сума ползёт уж врозь». -</w:t>
      </w:r>
    </w:p>
    <w:p w14:paraId="5EE7384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«Ещё щепоточку». Но тут кошель прорвался,</w:t>
      </w:r>
    </w:p>
    <w:p w14:paraId="541B556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Рассыпалась казна и обратилась в прах,</w:t>
      </w:r>
    </w:p>
    <w:p w14:paraId="48AE5EE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Фортуна скрылася: одна сума в глазах,</w:t>
      </w:r>
    </w:p>
    <w:p w14:paraId="50F12E1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Нищий нищеньким по-прежнему остался.</w:t>
      </w:r>
    </w:p>
    <w:p w14:paraId="5451506D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06"/>
        </w:tabs>
        <w:bidi w:val="0"/>
        <w:spacing w:before="0" w:after="0" w:line="240" w:lineRule="auto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Живёт Балда в поповом доме,</w:t>
      </w:r>
    </w:p>
    <w:p w14:paraId="7D42318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Спит себе на соломе,</w:t>
      </w:r>
    </w:p>
    <w:p w14:paraId="75981B4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Ест за четверых,</w:t>
      </w:r>
    </w:p>
    <w:p w14:paraId="3A0E832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Работает за семерых;</w:t>
      </w:r>
    </w:p>
    <w:p w14:paraId="0A1A95C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До светла всё у него пляшет,</w:t>
      </w:r>
    </w:p>
    <w:p w14:paraId="77E8FE6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Лошадь запряжёт, полосу вспашет,</w:t>
      </w:r>
    </w:p>
    <w:p w14:paraId="4D405C1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Печь затопит, всё заготовит, закупит,</w:t>
      </w:r>
    </w:p>
    <w:p w14:paraId="4FA996B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Яичко испечёт да сам и облупит.</w:t>
      </w:r>
    </w:p>
    <w:p w14:paraId="01428DA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Попадья Балдой не нахвалится,</w:t>
      </w:r>
    </w:p>
    <w:p w14:paraId="65B067F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Поповна о Балде лишь и печалится,</w:t>
      </w:r>
    </w:p>
    <w:p w14:paraId="11DEE0D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Попёнок зовёт его тятей;</w:t>
      </w:r>
    </w:p>
    <w:p w14:paraId="372732E7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Кашу заварит, нянчится с дитятей.</w:t>
      </w:r>
    </w:p>
    <w:p w14:paraId="78EFFCE1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01"/>
        </w:tabs>
        <w:bidi w:val="0"/>
        <w:spacing w:before="0" w:after="0" w:line="240" w:lineRule="auto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 царя твёрже сухаря.</w:t>
      </w:r>
    </w:p>
    <w:p w14:paraId="5E48F0E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Пошлёт на медведя - пойдёшь на медведя, а куда деваться - надо, Федя!</w:t>
      </w:r>
    </w:p>
    <w:p w14:paraId="5A14F9E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Или дичь и рыба - или меч и дыба.</w:t>
      </w:r>
    </w:p>
    <w:p w14:paraId="4395495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Обошёл Федот сто лесов, сто болот, да всё зазря - ни куропатки,</w:t>
      </w:r>
    </w:p>
    <w:p w14:paraId="70636DF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ни глухаря!</w:t>
      </w:r>
    </w:p>
    <w:p w14:paraId="414F1ED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Устал, нет мочи, да и дело к ночи.</w:t>
      </w:r>
    </w:p>
    <w:p w14:paraId="3A23EA2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Хоть с пустой сумой, а пора домой.</w:t>
      </w:r>
    </w:p>
    <w:p w14:paraId="463ED2E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Вдруг видит - птица, лесная голубица, сидит, не таится, ружья</w:t>
      </w:r>
    </w:p>
    <w:p w14:paraId="4899306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боится...</w:t>
      </w:r>
    </w:p>
    <w:p w14:paraId="33D9CEE1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21"/>
        </w:tabs>
        <w:bidi w:val="0"/>
        <w:spacing w:before="0" w:after="0" w:line="240" w:lineRule="auto"/>
        <w:ind w:left="760" w:right="0" w:hanging="3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Преосторожная, прехитрая Лисица, Цыплят и кур ловить большая мастерица, На старости своей так сделалась проста, Что в западню попалась;</w:t>
      </w:r>
    </w:p>
    <w:p w14:paraId="011FF27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76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Вертелась всячески, туда-сюда металась, И вырвалась кой-как, но только без хвоста. Как в лес бесхвостой показаться?</w:t>
      </w:r>
    </w:p>
    <w:p w14:paraId="761002F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76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Плутовка вздумала на хитрости подняться. Взяв важный и степенный вид, Идёт в пещеру, где сбиралися лисицы.</w:t>
      </w:r>
    </w:p>
    <w:p w14:paraId="4231CC18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16"/>
        </w:tabs>
        <w:bidi w:val="0"/>
        <w:spacing w:before="0" w:after="0" w:line="240" w:lineRule="auto"/>
        <w:ind w:left="0" w:right="0" w:firstLine="4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Плачет Киска в коридоре.</w:t>
      </w:r>
    </w:p>
    <w:p w14:paraId="3D07E97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 неё большое горе:</w:t>
      </w:r>
    </w:p>
    <w:p w14:paraId="0415198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Злые люди</w:t>
      </w:r>
    </w:p>
    <w:p w14:paraId="6700E31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Бедной Киске</w:t>
      </w:r>
    </w:p>
    <w:p w14:paraId="07DEDB4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дают</w:t>
      </w:r>
    </w:p>
    <w:p w14:paraId="5321D90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Украсть</w:t>
      </w:r>
    </w:p>
    <w:p w14:paraId="06C034E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Сосиски!</w:t>
      </w:r>
    </w:p>
    <w:p w14:paraId="1CCE006C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  <w:sectPr>
          <w:headerReference r:id="rId6" w:type="first"/>
          <w:footerReference r:id="rId8" w:type="first"/>
          <w:headerReference r:id="rId5" w:type="default"/>
          <w:footerReference r:id="rId7" w:type="default"/>
          <w:footnotePr>
            <w:numFmt w:val="decimal"/>
          </w:footnotePr>
          <w:pgSz w:w="11900" w:h="16840"/>
          <w:pgMar w:top="1260" w:right="1107" w:bottom="1463" w:left="1087" w:header="0" w:footer="3" w:gutter="0"/>
          <w:pgNumType w:start="1"/>
          <w:cols w:space="720" w:num="1"/>
          <w:titlePg/>
          <w:rtlGutter w:val="0"/>
          <w:docGrid w:linePitch="360" w:charSpace="0"/>
        </w:sectPr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1, 4. За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верный ответ - 2 балла.</w:t>
      </w:r>
    </w:p>
    <w:p w14:paraId="270A08E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8-12.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Соотнесите отрывок из произведения и портрет автора этого</w:t>
      </w:r>
    </w:p>
    <w:p w14:paraId="3D7975D7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1580" w:right="1105" w:bottom="2348" w:left="1099" w:header="0" w:footer="3" w:gutter="0"/>
          <w:cols w:space="720" w:num="1"/>
          <w:rtlGutter w:val="0"/>
          <w:docGrid w:linePitch="360" w:charSpace="0"/>
        </w:sectPr>
      </w:pPr>
      <w:r>
        <w:drawing>
          <wp:anchor distT="445135" distB="2624455" distL="252730" distR="0" simplePos="0" relativeHeight="251660288" behindDoc="0" locked="0" layoutInCell="1" allowOverlap="1">
            <wp:simplePos x="0" y="0"/>
            <wp:positionH relativeFrom="page">
              <wp:posOffset>953770</wp:posOffset>
            </wp:positionH>
            <wp:positionV relativeFrom="paragraph">
              <wp:posOffset>445135</wp:posOffset>
            </wp:positionV>
            <wp:extent cx="1774190" cy="2200910"/>
            <wp:effectExtent l="0" t="0" r="16510" b="8890"/>
            <wp:wrapTopAndBottom/>
            <wp:docPr id="31" name="Shap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Shape 3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0</wp:posOffset>
                </wp:positionV>
                <wp:extent cx="1581785" cy="429895"/>
                <wp:effectExtent l="0" t="0" r="0" b="0"/>
                <wp:wrapNone/>
                <wp:docPr id="33" name="Shap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785" cy="4298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1DA4FF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произведения.</w:t>
                            </w:r>
                          </w:p>
                          <w:p w14:paraId="7123BE7A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Портреты авторов.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1026" o:spt="202" type="#_x0000_t202" style="position:absolute;left:0pt;margin-left:55.2pt;margin-top:0pt;height:33.85pt;width:124.55pt;mso-position-horizontal-relative:page;z-index:251661312;mso-width-relative:page;mso-height-relative:page;" filled="f" stroked="f" coordsize="21600,21600" o:gfxdata="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8YkdNYAAAAHAQAADwAA&#10;AAAAAAABACAAAAAiAAAAZHJzL2Rvd25yZXYueG1sUEsBAhQAFAAAAAgAh07iQAqJORmmAQAAZgMA&#10;AA4AAAAAAAAAAQAgAAAAJ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F1DA4FF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произведения.</w:t>
                      </w:r>
                    </w:p>
                    <w:p w14:paraId="7123BE7A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Портреты авторов.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460375" distB="2639060" distL="0" distR="0" simplePos="0" relativeHeight="251660288" behindDoc="0" locked="0" layoutInCell="1" allowOverlap="1">
            <wp:simplePos x="0" y="0"/>
            <wp:positionH relativeFrom="page">
              <wp:posOffset>3154680</wp:posOffset>
            </wp:positionH>
            <wp:positionV relativeFrom="paragraph">
              <wp:posOffset>460375</wp:posOffset>
            </wp:positionV>
            <wp:extent cx="1700530" cy="2170430"/>
            <wp:effectExtent l="0" t="0" r="13970" b="1270"/>
            <wp:wrapTopAndBottom/>
            <wp:docPr id="35" name="Shap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Shape 3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3913505</wp:posOffset>
                </wp:positionH>
                <wp:positionV relativeFrom="paragraph">
                  <wp:posOffset>2648585</wp:posOffset>
                </wp:positionV>
                <wp:extent cx="179705" cy="222250"/>
                <wp:effectExtent l="0" t="0" r="0" b="0"/>
                <wp:wrapNone/>
                <wp:docPr id="37" name="Shap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862C34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7" o:spid="_x0000_s1026" o:spt="202" type="#_x0000_t202" style="position:absolute;left:0pt;margin-left:308.15pt;margin-top:208.55pt;height:17.5pt;width:14.15pt;mso-position-horizontal-relative:page;z-index:251661312;mso-width-relative:page;mso-height-relative:page;" filled="f" stroked="f" coordsize="21600,21600" o:gfxdata="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K3KH0NoAAAALAQAA&#10;DwAAAAAAAAABACAAAAAiAAAAZHJzL2Rvd25yZXYueG1sUEsBAhQAFAAAAAgAh07iQJT1DgalAQAA&#10;ZQ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3862C34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463550" distB="2642235" distL="0" distR="0" simplePos="0" relativeHeight="251660288" behindDoc="0" locked="0" layoutInCell="1" allowOverlap="1">
            <wp:simplePos x="0" y="0"/>
            <wp:positionH relativeFrom="page">
              <wp:posOffset>5108575</wp:posOffset>
            </wp:positionH>
            <wp:positionV relativeFrom="paragraph">
              <wp:posOffset>463550</wp:posOffset>
            </wp:positionV>
            <wp:extent cx="1664335" cy="2164080"/>
            <wp:effectExtent l="0" t="0" r="12065" b="7620"/>
            <wp:wrapTopAndBottom/>
            <wp:docPr id="39" name="Shap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Shape 39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5852160</wp:posOffset>
                </wp:positionH>
                <wp:positionV relativeFrom="paragraph">
                  <wp:posOffset>2649220</wp:posOffset>
                </wp:positionV>
                <wp:extent cx="176530" cy="222250"/>
                <wp:effectExtent l="0" t="0" r="0" b="0"/>
                <wp:wrapNone/>
                <wp:docPr id="41" name="Shap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9F84BC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1" o:spid="_x0000_s1026" o:spt="202" type="#_x0000_t202" style="position:absolute;left:0pt;margin-left:460.8pt;margin-top:208.6pt;height:17.5pt;width:13.9pt;mso-position-horizontal-relative:page;z-index:251661312;mso-width-relative:page;mso-height-relative:page;" filled="f" stroked="f" coordsize="21600,21600" o:gfxdata="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XPOYzZAAAACwEAAA8A&#10;AAAAAAAAAQAgAAAAIgAAAGRycy9kb3ducmV2LnhtbFBLAQIUABQAAAAIAIdO4kBfnC8ypAEAAGUD&#10;AAAOAAAAAAAAAAEAIAAAACg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89F84BC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843530" distB="225425" distL="0" distR="0" simplePos="0" relativeHeight="251660288" behindDoc="0" locked="0" layoutInCell="1" allowOverlap="1">
            <wp:simplePos x="0" y="0"/>
            <wp:positionH relativeFrom="page">
              <wp:posOffset>908050</wp:posOffset>
            </wp:positionH>
            <wp:positionV relativeFrom="paragraph">
              <wp:posOffset>2843530</wp:posOffset>
            </wp:positionV>
            <wp:extent cx="1865630" cy="2200910"/>
            <wp:effectExtent l="0" t="0" r="1270" b="8890"/>
            <wp:wrapTopAndBottom/>
            <wp:docPr id="43" name="Shap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Shape 43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1767840</wp:posOffset>
                </wp:positionH>
                <wp:positionV relativeFrom="paragraph">
                  <wp:posOffset>2648585</wp:posOffset>
                </wp:positionV>
                <wp:extent cx="164465" cy="222250"/>
                <wp:effectExtent l="0" t="0" r="0" b="0"/>
                <wp:wrapNone/>
                <wp:docPr id="45" name="Shap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65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977145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5" o:spid="_x0000_s1026" o:spt="202" type="#_x0000_t202" style="position:absolute;left:0pt;margin-left:139.2pt;margin-top:208.55pt;height:17.5pt;width:12.95pt;mso-position-horizontal-relative:page;z-index:251661312;mso-width-relative:page;mso-height-relative:page;" filled="f" stroked="f" coordsize="21600,21600" o:gfxdata="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3OCTvaAAAACwEAAA8A&#10;AAAAAAAAAQAgAAAAIgAAAGRycy9kb3ducmV2LnhtbFBLAQIUABQAAAAIAIdO4kDBoBNxowEAAGU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E977145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1752600</wp:posOffset>
                </wp:positionH>
                <wp:positionV relativeFrom="paragraph">
                  <wp:posOffset>5046980</wp:posOffset>
                </wp:positionV>
                <wp:extent cx="179705" cy="222250"/>
                <wp:effectExtent l="0" t="0" r="0" b="0"/>
                <wp:wrapNone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EEF8F0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7" o:spid="_x0000_s1026" o:spt="202" type="#_x0000_t202" style="position:absolute;left:0pt;margin-left:138pt;margin-top:397.4pt;height:17.5pt;width:14.15pt;mso-position-horizontal-relative:page;z-index:251661312;mso-width-relative:page;mso-height-relative:page;" filled="f" stroked="f" coordsize="21600,21600" o:gfxdata="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P2k/gzbAAAACwEA&#10;AA8AAAAAAAAAAQAgAAAAIgAAAGRycy9kb3ducmV2LnhtbFBLAQIUABQAAAAIAIdO4kBuXPzqpQEA&#10;AGU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5EEF8F0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858770" distB="243840" distL="0" distR="0" simplePos="0" relativeHeight="251660288" behindDoc="0" locked="0" layoutInCell="1" allowOverlap="1">
            <wp:simplePos x="0" y="0"/>
            <wp:positionH relativeFrom="page">
              <wp:posOffset>3102610</wp:posOffset>
            </wp:positionH>
            <wp:positionV relativeFrom="paragraph">
              <wp:posOffset>2858770</wp:posOffset>
            </wp:positionV>
            <wp:extent cx="1810385" cy="2170430"/>
            <wp:effectExtent l="0" t="0" r="18415" b="1270"/>
            <wp:wrapTopAndBottom/>
            <wp:docPr id="49" name="Shap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Shape 4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3925570</wp:posOffset>
                </wp:positionH>
                <wp:positionV relativeFrom="paragraph">
                  <wp:posOffset>5046980</wp:posOffset>
                </wp:positionV>
                <wp:extent cx="173990" cy="216535"/>
                <wp:effectExtent l="0" t="0" r="0" b="0"/>
                <wp:wrapNone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25EC67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1" o:spid="_x0000_s1026" o:spt="202" type="#_x0000_t202" style="position:absolute;left:0pt;margin-left:309.1pt;margin-top:397.4pt;height:17.05pt;width:13.7pt;mso-position-horizontal-relative:page;z-index:251661312;mso-width-relative:page;mso-height-relative:page;" filled="f" stroked="f" coordsize="21600,21600" o:gfxdata="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PiWxt2gAAAAsBAAAP&#10;AAAAAAAAAAEAIAAAACIAAABkcnMvZG93bnJldi54bWxQSwECFAAUAAAACACHTuJAkAjP76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F25EC67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962910" distB="307340" distL="0" distR="0" simplePos="0" relativeHeight="251660288" behindDoc="0" locked="0" layoutInCell="1" allowOverlap="1">
            <wp:simplePos x="0" y="0"/>
            <wp:positionH relativeFrom="page">
              <wp:posOffset>5050790</wp:posOffset>
            </wp:positionH>
            <wp:positionV relativeFrom="paragraph">
              <wp:posOffset>2962910</wp:posOffset>
            </wp:positionV>
            <wp:extent cx="2018030" cy="1999615"/>
            <wp:effectExtent l="0" t="0" r="1270" b="635"/>
            <wp:wrapTopAndBottom/>
            <wp:docPr id="53" name="Shap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Shape 5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199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5858510</wp:posOffset>
                </wp:positionH>
                <wp:positionV relativeFrom="paragraph">
                  <wp:posOffset>5047615</wp:posOffset>
                </wp:positionV>
                <wp:extent cx="176530" cy="222250"/>
                <wp:effectExtent l="0" t="0" r="0" b="0"/>
                <wp:wrapNone/>
                <wp:docPr id="55" name="Shap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82F792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5" o:spid="_x0000_s1026" o:spt="202" type="#_x0000_t202" style="position:absolute;left:0pt;margin-left:461.3pt;margin-top:397.45pt;height:17.5pt;width:13.9pt;mso-position-horizontal-relative:page;z-index:251661312;mso-width-relative:page;mso-height-relative:page;" filled="f" stroked="f" coordsize="21600,21600" o:gfxdata="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JrwSraAAAACwEAAA8A&#10;AAAAAAAAAQAgAAAAIgAAAGRycy9kb3ducmV2LnhtbFBLAQIUABQAAAAIAIdO4kD72z1bowEAAGU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482F792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p w14:paraId="6CB3109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Отрывки из текстов.</w:t>
      </w:r>
    </w:p>
    <w:p w14:paraId="0D2B390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Те из моих читателей, которые не живали в деревнях, не могут себе вообразить, что за прелесть эти уездные барышни! Воспитанные на чистом воздухе, в тени своих садовых яблонь, они знание света и жизни почерпают из книжек. Уединение, свобода и чтение рано в них развивают чувства и страсти, неизвестные рассеянным нашим красавицам. Для барышни звон колокольчика есть уже приключение, поездка в ближний город полагается эпохою в жизни, и посещение гостя оставляет долгое, иногда и вечное воспоминание. Конечно, всякому вольно смеяться над некоторыми их странностями; но шутки поверхностного наблюдателя не могут уничтожить их существенных достоинств, из коих главное: особенность характера, самобытность (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individualite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), без чего, по мнению Жан-Поля, не существует и человеческого величия.</w:t>
      </w:r>
    </w:p>
    <w:p w14:paraId="6C5229D2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Карась - рыба смирная и к идеализму склонная: недаром его монахи любят. Лежит он больше на самом дне речной заводи (где потише) или пруда, зарывшись в ил, и выбирает оттуда микроскопических ракушек для своего продовольствия. Ну, натурально, полежит-полежит, да что-нибудь и выдумает. Иногда даже и очень вольное. Но так как караси ни в цензуру своих мыслей не представляют, ни в участке не прописывают, то в политической неблагонадёжности их никто не подозревает. Если же иногда и видим, что от времени до времени на карасей устраивается облава, то отнюдь не за вольнодумство, а за то, что они вкусны.</w:t>
      </w:r>
    </w:p>
    <w:p w14:paraId="3A2188DD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Раз, во время моего детства, няня, укладывая меня спать в рождественскую ночь, сказала, что у нас теперь на деревне очень многие не спят, а гадают, рядятся, ворожат и, между прочим, добывают себе «неразменный рубль». Она распространилась на тот счёт, что людям, которые пошли добывать неразменный рубль, теперь всех страшнее, потому что они должны лицом к лицу встретиться с дьяволом на далёком распутье и торговаться с ним за чёрную кошку; но зато их ждут и самые большие радости... Сколько можно накупить прекрасных вещей за беспереводный рубль! Что бы я наделал, если бы мне попался такой рубль! Мне тогда было всего лет восемь, но я уже побывал в своей жизни в Орле и в Кромах и знал некоторые превосходные произведения русского искусства, привозимые купцами к нашей приходской церкви на рождественскую ярмарку.</w:t>
      </w:r>
    </w:p>
    <w:p w14:paraId="4B1D9A9F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Однако, не успев отъехать несколько шагов от дома, он вдруг с ужасом вспомнил, что, в сущности, он не имеет права называть себя рыцарем и вступать в борьбу с настоящими рыцарями, так как ещё не посвящён в это благородное звание. Припомнил он и то, что если даже и будет посвящен, так должен ограничиваться употреблением одного «белого» оружия, то есть без девиза на щите, пока не отличится каким-нибудь особенным подвигом.</w:t>
      </w:r>
    </w:p>
    <w:p w14:paraId="50B2FF96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В начале августа жары часто стоят нестерпимые. В это время, от двенадцати до трёх часов, самый решительный и сосредоточенный человек не в состоянии охотиться и самая преданная собака начинает «чистить охотнику шпоры», то есть идёт за ним шагом, болезненно прищурив глаза и преувеличенно высунув язык, а в ответ на укоризны своего господина униженно виляет хвостом и выражает смущение на лице, но вперёд не подвигается. Именно в такой день случилось мне быть на охоте.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6"/>
        <w:gridCol w:w="456"/>
        <w:gridCol w:w="451"/>
        <w:gridCol w:w="456"/>
        <w:gridCol w:w="461"/>
      </w:tblGrid>
      <w:tr w14:paraId="67FA05D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8A632C8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00E66D37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2CC23BA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06E81023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C8513E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</w:t>
            </w:r>
          </w:p>
        </w:tc>
      </w:tr>
      <w:tr w14:paraId="49201E4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A372F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EE9FAFC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C24951E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E14A3D2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9B7728">
            <w:pPr>
              <w:pStyle w:val="11"/>
              <w:keepNext w:val="0"/>
              <w:keepLines w:val="0"/>
              <w:framePr w:w="2280" w:h="912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</w:tr>
    </w:tbl>
    <w:p w14:paraId="5DEB8F1C">
      <w:pPr>
        <w:pStyle w:val="13"/>
        <w:keepNext w:val="0"/>
        <w:keepLines w:val="0"/>
        <w:framePr w:w="902" w:h="341" w:hSpace="8799" w:wrap="notBeside" w:vAnchor="text" w:hAnchor="text" w:y="2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</w:p>
    <w:p w14:paraId="45E526A3">
      <w:pPr>
        <w:widowControl w:val="0"/>
        <w:spacing w:line="1" w:lineRule="exact"/>
      </w:pPr>
    </w:p>
    <w:p w14:paraId="59280142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</w:p>
    <w:p w14:paraId="277E886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Что объединяет эти произведения?</w:t>
      </w:r>
    </w:p>
    <w:p w14:paraId="1B160A3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«Барышня-крестьянка», «Маттео Фальконе», «Бежин луг»</w:t>
      </w:r>
    </w:p>
    <w:p w14:paraId="7C03A97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5C3895C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произведения русской литературы</w:t>
      </w:r>
    </w:p>
    <w:p w14:paraId="0FD35FD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жанр (новелла, рассказ)</w:t>
      </w:r>
    </w:p>
    <w:p w14:paraId="27E37BC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главные герои - крестьяне</w:t>
      </w:r>
    </w:p>
    <w:p w14:paraId="58093FB2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p w14:paraId="473968C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1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Что объединяет этих писателей?</w:t>
      </w:r>
    </w:p>
    <w:p w14:paraId="581F1FF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В.А. Жуковский и Ф. Шиллер</w:t>
      </w:r>
    </w:p>
    <w:p w14:paraId="3527304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1616C7F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Жуковский переводил произведения Шиллера</w:t>
      </w:r>
    </w:p>
    <w:p w14:paraId="187A432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оба были знакомы с Пушкиным</w:t>
      </w:r>
    </w:p>
    <w:p w14:paraId="08C588E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сочиняли исторические драмы</w:t>
      </w:r>
    </w:p>
    <w:p w14:paraId="2F444C3C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</w:t>
      </w:r>
    </w:p>
    <w:p w14:paraId="6923349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15-22.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[8 баллов] Прочитайте стихотворение и ответьте на вопросы.</w:t>
      </w:r>
    </w:p>
    <w:p w14:paraId="2BE88F4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И.А. Бунин (1870-1953)</w:t>
      </w:r>
    </w:p>
    <w:p w14:paraId="2F46CEF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86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Детство</w:t>
      </w:r>
    </w:p>
    <w:p w14:paraId="57DE1A0A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Чем жарче день, тем сладостней в бору</w:t>
      </w:r>
    </w:p>
    <w:p w14:paraId="656FCD0A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Дышать сухим смолистым ароматом,</w:t>
      </w:r>
    </w:p>
    <w:p w14:paraId="5E4DE28C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весело мне было поутру</w:t>
      </w:r>
    </w:p>
    <w:p w14:paraId="353AEEE4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Бродить по этим солнечным палатам!</w:t>
      </w:r>
    </w:p>
    <w:p w14:paraId="0508C8AC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Повсюду блеск, повсюду яркий свет,</w:t>
      </w:r>
    </w:p>
    <w:p w14:paraId="401BF62D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Песок - как шёлк... Прильну к сосне корявой</w:t>
      </w:r>
    </w:p>
    <w:p w14:paraId="76445F49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чувствую: мне только десять лет,</w:t>
      </w:r>
    </w:p>
    <w:p w14:paraId="5CD03B8F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ствол - гигант, тяжёлый, величавый.</w:t>
      </w:r>
    </w:p>
    <w:p w14:paraId="145FA1CD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Кора груба, морщиниста, красна,</w:t>
      </w:r>
    </w:p>
    <w:p w14:paraId="28C65631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 так тепла, так солнцем вся прогрета!</w:t>
      </w:r>
    </w:p>
    <w:p w14:paraId="21A114D5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кажется, что пахнет не сосна,</w:t>
      </w:r>
    </w:p>
    <w:p w14:paraId="45517D3A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зной и сухость солнечного света.</w:t>
      </w:r>
    </w:p>
    <w:p w14:paraId="14CE0205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(1895)</w:t>
      </w:r>
    </w:p>
    <w:p w14:paraId="412C9BFF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стихотворный размер (одним словом).</w:t>
      </w:r>
    </w:p>
    <w:p w14:paraId="3CB93DE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ямб.</w:t>
      </w:r>
    </w:p>
    <w:p w14:paraId="590EF813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правильный вариант рифмовки в стихотворении.</w:t>
      </w:r>
    </w:p>
    <w:p w14:paraId="08A244B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перекрёстная</w:t>
      </w:r>
    </w:p>
    <w:p w14:paraId="6A1BAAF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кольцевая</w:t>
      </w:r>
    </w:p>
    <w:p w14:paraId="2E28914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парная</w:t>
      </w:r>
    </w:p>
    <w:p w14:paraId="368E9722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</w:t>
      </w:r>
    </w:p>
    <w:p w14:paraId="65FB3CC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В строках 1-4 наблюдается</w:t>
      </w:r>
    </w:p>
    <w:p w14:paraId="2EB275F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градация</w:t>
      </w:r>
    </w:p>
    <w:p w14:paraId="0CDAB7E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антитеза</w:t>
      </w:r>
    </w:p>
    <w:p w14:paraId="3B0BAD9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эллипсис</w:t>
      </w:r>
    </w:p>
    <w:p w14:paraId="1200072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p w14:paraId="3E15A153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строку, в которой есть сравнение.</w:t>
      </w:r>
    </w:p>
    <w:p w14:paraId="42C0B9E8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6.</w:t>
      </w:r>
    </w:p>
    <w:p w14:paraId="54CA39D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Найдите в строках 9-12 изобразительные эпитеты.</w:t>
      </w:r>
    </w:p>
    <w:p w14:paraId="55085439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эти эпитеты из данного ниже списка слов.</w:t>
      </w:r>
    </w:p>
    <w:p w14:paraId="12E2B9E4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center"/>
      </w:pP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Кора, груба, морщиниста, красна, так, тепла, солнцем, вся, прогрета,</w:t>
      </w: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кажется, что, пахнет, сосна, зной, сухость, солнечного, света.</w:t>
      </w:r>
    </w:p>
    <w:p w14:paraId="4CEE3D83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груба, морщиниста, красна. За точное соответствие - 1 балл.</w:t>
      </w:r>
    </w:p>
    <w:p w14:paraId="7379560A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В строке 4 использован троп. Как он называется? Ответьте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одним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именительном падеже, единственном числе.</w:t>
      </w:r>
    </w:p>
    <w:p w14:paraId="2DBEFA3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метафора.</w:t>
      </w:r>
    </w:p>
    <w:p w14:paraId="1845B531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Примечание: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солнечные палаты.</w:t>
      </w:r>
    </w:p>
    <w:p w14:paraId="5C94AA3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Укажите, в какой строке использована литота (преуменьшение).</w:t>
      </w:r>
    </w:p>
    <w:p w14:paraId="6AB3B938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7.</w:t>
      </w:r>
    </w:p>
    <w:p w14:paraId="1E01F22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В строках 3, 7, 11 использована фигура речи. Назовите её. Ответьте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одним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именительном падеже, единственном числе.</w:t>
      </w:r>
    </w:p>
    <w:p w14:paraId="1959874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анафора.</w:t>
      </w:r>
    </w:p>
    <w:sectPr>
      <w:footnotePr>
        <w:numFmt w:val="decimal"/>
      </w:footnotePr>
      <w:type w:val="continuous"/>
      <w:pgSz w:w="11900" w:h="16840"/>
      <w:pgMar w:top="1580" w:right="1105" w:bottom="1983" w:left="1095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58906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3735705</wp:posOffset>
              </wp:positionH>
              <wp:positionV relativeFrom="page">
                <wp:posOffset>10107930</wp:posOffset>
              </wp:positionV>
              <wp:extent cx="67310" cy="100330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04AF6EF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7" o:spid="_x0000_s1026" o:spt="202" type="#_x0000_t202" style="position:absolute;left:0pt;margin-left:294.15pt;margin-top:795.9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A34haNgA&#10;AAANAQAADwAAAAAAAAABACAAAAAiAAAAZHJzL2Rvd25yZXYueG1sUEsBAhQAFAAAAAgAh07iQAJP&#10;2Aa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04AF6EF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56E33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3755390</wp:posOffset>
              </wp:positionH>
              <wp:positionV relativeFrom="page">
                <wp:posOffset>10200005</wp:posOffset>
              </wp:positionV>
              <wp:extent cx="39370" cy="100330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794F8BA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9" o:spid="_x0000_s1026" o:spt="202" type="#_x0000_t202" style="position:absolute;left:0pt;margin-left:295.7pt;margin-top:803.15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HoHdjZ&#10;AAAADQEAAA8AAAAAAAAAAQAgAAAAIgAAAGRycy9kb3ducmV2LnhtbFBLAQIUABQAAAAIAIdO4kCB&#10;/yHirQEAAHADAAAOAAAAAAAAAAEAIAAAACg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794F8BA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7280F">
    <w:pPr>
      <w:widowControl w:val="0"/>
      <w:spacing w:line="1" w:lineRule="exact"/>
    </w:pPr>
    <w:bookmarkStart w:id="0" w:name="_GoBack"/>
    <w:bookmarkEnd w:id="0"/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1254125</wp:posOffset>
              </wp:positionH>
              <wp:positionV relativeFrom="page">
                <wp:posOffset>450215</wp:posOffset>
              </wp:positionV>
              <wp:extent cx="5017135" cy="286385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17576EF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53F81D1A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7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5" o:spid="_x0000_s1026" o:spt="202" type="#_x0000_t202" style="position:absolute;left:0pt;margin-left:98.75pt;margin-top:35.45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gSDPLUAAAA&#10;CgEAAA8AAAAAAAAAAQAgAAAAIgAAAGRycy9kb3ducmV2LnhtbFBLAQIUABQAAAAIAIdO4kA0xo44&#10;rwEAAHIDAAAOAAAAAAAAAAEAIAAAACM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7576EF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53F81D1A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7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E186A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singleLevel"/>
    <w:tmpl w:val="BF205925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CF092B84"/>
    <w:multiLevelType w:val="singleLevel"/>
    <w:tmpl w:val="CF092B84"/>
    <w:lvl w:ilvl="0" w:tentative="0">
      <w:start w:val="1"/>
      <w:numFmt w:val="decimal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0053208E"/>
    <w:multiLevelType w:val="singleLevel"/>
    <w:tmpl w:val="0053208E"/>
    <w:lvl w:ilvl="0" w:tentative="0">
      <w:start w:val="6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3">
    <w:nsid w:val="59ADCABA"/>
    <w:multiLevelType w:val="singleLevel"/>
    <w:tmpl w:val="59ADCABA"/>
    <w:lvl w:ilvl="0" w:tentative="0">
      <w:start w:val="13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080F76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5">
    <w:name w:val="Подпись к картинке"/>
    <w:basedOn w:val="1"/>
    <w:link w:val="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6">
    <w:name w:val="Основной текст_"/>
    <w:basedOn w:val="2"/>
    <w:link w:val="7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Основной текст1"/>
    <w:basedOn w:val="1"/>
    <w:link w:val="6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Колонтитул (2)_"/>
    <w:basedOn w:val="2"/>
    <w:link w:val="9"/>
    <w:qFormat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9">
    <w:name w:val="Колонтитул (2)"/>
    <w:basedOn w:val="1"/>
    <w:link w:val="8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  <w:style w:type="character" w:customStyle="1" w:styleId="10">
    <w:name w:val="Другое_"/>
    <w:basedOn w:val="2"/>
    <w:link w:val="11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1">
    <w:name w:val="Другое"/>
    <w:basedOn w:val="1"/>
    <w:link w:val="10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2">
    <w:name w:val="Подпись к таблице_"/>
    <w:basedOn w:val="2"/>
    <w:link w:val="13"/>
    <w:qFormat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13">
    <w:name w:val="Подпись к таблице"/>
    <w:basedOn w:val="1"/>
    <w:link w:val="12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b/>
      <w:bCs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2025-09-24T05:26:59Z</dcterms:created>
  <dc:creator>Vladimir Sperantov</dc:creator>
  <cp:lastModifiedBy>natal</cp:lastModifiedBy>
  <dcterms:modified xsi:type="dcterms:W3CDTF">2025-09-24T05:27:20Z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DA62577C442B4DF7A248FE5EF3A4A770_12</vt:lpwstr>
  </property>
</Properties>
</file>